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0FBF3" w14:textId="142B3653" w:rsidR="00930B08" w:rsidRPr="00930B08" w:rsidRDefault="00930B08" w:rsidP="00E93D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Module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Leisure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activities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.3, 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60/ к учебнику 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Students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’ 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Book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6 класса из серии 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Spotlight</w:t>
      </w:r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редакцией авторов Ю.Е. Ваулиной, Д. Дули, В. Эванс и О. </w:t>
      </w:r>
      <w:proofErr w:type="spellStart"/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Подоляко</w:t>
      </w:r>
      <w:proofErr w:type="spellEnd"/>
      <w:r w:rsidRPr="00930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22515C8" w14:textId="77777777" w:rsidR="00DA44B2" w:rsidRDefault="00DA44B2" w:rsidP="00DA44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57740502" w14:textId="10E36F85" w:rsidR="00DA44B2" w:rsidRDefault="00DA44B2" w:rsidP="00DA44B2">
      <w:pPr>
        <w:spacing w:after="0" w:line="240" w:lineRule="auto"/>
        <w:rPr>
          <w:rFonts w:ascii="Gabriola" w:eastAsia="Times New Roman" w:hAnsi="Gabriola" w:cs="Times New Roman"/>
          <w:i/>
          <w:color w:val="000000"/>
          <w:sz w:val="28"/>
          <w:szCs w:val="28"/>
          <w:lang w:val="en-US" w:eastAsia="ru-RU"/>
        </w:rPr>
      </w:pPr>
      <w:r w:rsidRPr="00DA44B2">
        <w:rPr>
          <w:rFonts w:ascii="Gabriola" w:eastAsia="Times New Roman" w:hAnsi="Gabriola" w:cs="Times New Roman"/>
          <w:i/>
          <w:color w:val="000000"/>
          <w:sz w:val="28"/>
          <w:szCs w:val="28"/>
          <w:lang w:val="en-US" w:eastAsia="ru-RU"/>
        </w:rPr>
        <w:t>Board games like Snakes and ladders add the element of fun to the English classroom and are a very useful way to develop more effective classroom dynamics.</w:t>
      </w:r>
    </w:p>
    <w:p w14:paraId="0039F552" w14:textId="77777777" w:rsidR="00DA44B2" w:rsidRPr="00DA44B2" w:rsidRDefault="00DA44B2" w:rsidP="00DA44B2">
      <w:pPr>
        <w:spacing w:after="0" w:line="240" w:lineRule="auto"/>
        <w:rPr>
          <w:rFonts w:ascii="Gabriola" w:eastAsia="Times New Roman" w:hAnsi="Gabriola" w:cs="Times New Roman"/>
          <w:i/>
          <w:color w:val="000000"/>
          <w:sz w:val="28"/>
          <w:szCs w:val="28"/>
          <w:lang w:val="en-US" w:eastAsia="ru-RU"/>
        </w:rPr>
      </w:pPr>
    </w:p>
    <w:p w14:paraId="1BA41FAB" w14:textId="1E7E6149" w:rsidR="00E93D63" w:rsidRDefault="00930B08" w:rsidP="00E93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</w:pPr>
      <w:r w:rsidRPr="00DA44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 xml:space="preserve">Spotlight </w:t>
      </w:r>
      <w:bookmarkStart w:id="0" w:name="_GoBack"/>
      <w:r w:rsidR="00E93D63" w:rsidRPr="00E93D6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Snakes and Ladders</w:t>
      </w:r>
      <w:bookmarkEnd w:id="0"/>
      <w:r w:rsidR="00E93D63" w:rsidRPr="00E93D6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-Free-time activities</w:t>
      </w:r>
    </w:p>
    <w:p w14:paraId="62C66FF7" w14:textId="77777777" w:rsidR="00E93D63" w:rsidRPr="00E93D63" w:rsidRDefault="00E93D63" w:rsidP="00E93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</w:pPr>
    </w:p>
    <w:p w14:paraId="2A4084D0" w14:textId="3B33C6B9" w:rsidR="00E93D63" w:rsidRPr="00E93D63" w:rsidRDefault="00E93D63" w:rsidP="00C860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Here's a Snakes and ladders board game about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ree-time activities to work in groups</w:t>
      </w:r>
      <w:r w:rsidR="00930B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or play with your partner.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You need to print the board game, and you can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bring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counters and dice for the game too. </w:t>
      </w:r>
    </w:p>
    <w:p w14:paraId="45E860D1" w14:textId="7ED7174D" w:rsidR="00E93D63" w:rsidRDefault="00E93D63" w:rsidP="00C8609C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val="en-US" w:eastAsia="ru-RU"/>
        </w:rPr>
      </w:pPr>
    </w:p>
    <w:p w14:paraId="5A14CE96" w14:textId="77777777" w:rsidR="00E93D63" w:rsidRPr="00E93D63" w:rsidRDefault="00E93D63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 to play:</w:t>
      </w:r>
    </w:p>
    <w:p w14:paraId="6B464321" w14:textId="77777777" w:rsidR="00E93D63" w:rsidRPr="00E93D63" w:rsidRDefault="00E93D63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018A45BF" w14:textId="3E18D5B5" w:rsidR="00E93D63" w:rsidRDefault="00E93D63" w:rsidP="00E93D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Each player puts their counter on the space that says 'start here'.</w:t>
      </w:r>
    </w:p>
    <w:p w14:paraId="30A2747F" w14:textId="2A646EAF" w:rsidR="00E93D63" w:rsidRDefault="00E93D63" w:rsidP="00E93D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Take it in turns to roll the dice. Move your counter forward the number of spaces shown on the dice.</w:t>
      </w:r>
    </w:p>
    <w:p w14:paraId="635C0A3F" w14:textId="4DB3A9BD" w:rsidR="00E93D63" w:rsidRDefault="00E93D63" w:rsidP="00E93D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If your counter lands at the bottom of a ladder, you can move up to the top of the ladder.</w:t>
      </w:r>
    </w:p>
    <w:p w14:paraId="5D01FD9F" w14:textId="4336C03B" w:rsidR="00E93D63" w:rsidRDefault="00E93D63" w:rsidP="00E93D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If your counter lands on the head of a snake, you must slide down to the bottom of the snake.</w:t>
      </w:r>
    </w:p>
    <w:p w14:paraId="306BA01E" w14:textId="77777777" w:rsidR="00E93D63" w:rsidRPr="00E93D63" w:rsidRDefault="00E93D63" w:rsidP="00E93D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first player to get to the space that says 'home' is the winner.</w:t>
      </w:r>
    </w:p>
    <w:p w14:paraId="51B9465C" w14:textId="77777777" w:rsidR="00E93D63" w:rsidRPr="00E93D63" w:rsidRDefault="00E93D63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1CA5DBF6" w14:textId="1605A374" w:rsidR="00E93D63" w:rsidRDefault="00E93D63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Have fun!</w:t>
      </w:r>
    </w:p>
    <w:p w14:paraId="715C5B00" w14:textId="77777777" w:rsidR="00930B08" w:rsidRDefault="00930B08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37CBC6CE" w14:textId="77777777" w:rsidR="00DA44B2" w:rsidRPr="00E93D63" w:rsidRDefault="00DA44B2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0B058E6B" w14:textId="025FA4C3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Calibri" w:eastAsia="Times New Roman" w:hAnsi="Calibri" w:cs="Calibri"/>
          <w:color w:val="000000"/>
          <w:sz w:val="28"/>
          <w:szCs w:val="28"/>
          <w:lang w:val="en-US" w:eastAsia="ru-RU"/>
        </w:rPr>
        <w:t>4.</w:t>
      </w:r>
      <w:r>
        <w:rPr>
          <w:rFonts w:ascii="Calibri" w:eastAsia="Times New Roman" w:hAnsi="Calibri" w:cs="Calibri"/>
          <w:color w:val="000000"/>
          <w:sz w:val="28"/>
          <w:szCs w:val="28"/>
          <w:lang w:val="en-US" w:eastAsia="ru-RU"/>
        </w:rPr>
        <w:t xml:space="preserve">       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like going cinema.</w:t>
      </w:r>
    </w:p>
    <w:p w14:paraId="6F354319" w14:textId="77777777" w:rsidR="00C8609C" w:rsidRPr="00C8609C" w:rsidRDefault="00C8609C" w:rsidP="00C8609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We are watching TV right now.</w:t>
      </w:r>
    </w:p>
    <w:p w14:paraId="695BFC52" w14:textId="77777777" w:rsidR="00C8609C" w:rsidRPr="00C8609C" w:rsidRDefault="00C8609C" w:rsidP="00C8609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 dad listens to music every day.</w:t>
      </w:r>
    </w:p>
    <w:p w14:paraId="08EBBD1E" w14:textId="77777777" w:rsidR="00C8609C" w:rsidRPr="00C8609C" w:rsidRDefault="00C8609C" w:rsidP="00C8609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 sister usually plays chess.</w:t>
      </w:r>
    </w:p>
    <w:p w14:paraId="56C2EDE1" w14:textId="77777777" w:rsidR="00C8609C" w:rsidRPr="00C8609C" w:rsidRDefault="00C8609C" w:rsidP="00C8609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They never play tennis.</w:t>
      </w:r>
    </w:p>
    <w:p w14:paraId="0F2CC39B" w14:textId="40C42006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14.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Ann is reading a book at the moment.</w:t>
      </w:r>
    </w:p>
    <w:p w14:paraId="4358D63E" w14:textId="241AF6E7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18.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 you often go swimming?</w:t>
      </w:r>
    </w:p>
    <w:p w14:paraId="421FE68F" w14:textId="6D6057A4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28.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 brother hates fishing.</w:t>
      </w:r>
    </w:p>
    <w:p w14:paraId="5CDCD437" w14:textId="0834D1C6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33.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 mum studies French after work.</w:t>
      </w:r>
    </w:p>
    <w:p w14:paraId="1EC61AC6" w14:textId="250F4939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35.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 you enjoy windsurfing?</w:t>
      </w:r>
    </w:p>
    <w:p w14:paraId="30FDDAC6" w14:textId="77777777" w:rsidR="00C8609C" w:rsidRPr="00C8609C" w:rsidRDefault="00C8609C" w:rsidP="00C8609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 classmates attend music club.</w:t>
      </w:r>
    </w:p>
    <w:p w14:paraId="15BEA44A" w14:textId="77777777" w:rsidR="00C8609C" w:rsidRPr="00C8609C" w:rsidRDefault="00C8609C" w:rsidP="00C8609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Children play computer games a lot.</w:t>
      </w:r>
    </w:p>
    <w:p w14:paraId="4DB173DD" w14:textId="77777777" w:rsidR="00C8609C" w:rsidRPr="00C8609C" w:rsidRDefault="00C8609C" w:rsidP="00C8609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 is on holiday on Monday.</w:t>
      </w:r>
    </w:p>
    <w:p w14:paraId="2BB6BBFB" w14:textId="7BF82747" w:rsidR="00C8609C" w:rsidRPr="00C8609C" w:rsidRDefault="00C8609C" w:rsidP="00C8609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I’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 meeting my friends in an hour.</w:t>
      </w:r>
    </w:p>
    <w:p w14:paraId="71150C70" w14:textId="7668D5B8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58. 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Everyone loves dancing.</w:t>
      </w:r>
    </w:p>
    <w:p w14:paraId="4F8B220B" w14:textId="01EEB302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59.</w:t>
      </w:r>
      <w:r w:rsidR="00E93D63"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Nobody wants to stay at home.</w:t>
      </w:r>
    </w:p>
    <w:p w14:paraId="27A5D57E" w14:textId="65447461" w:rsidR="00C8609C" w:rsidRPr="00C8609C" w:rsidRDefault="00E93D63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75.      </w:t>
      </w:r>
      <w:r w:rsidR="00C8609C"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Does he like board games.</w:t>
      </w:r>
    </w:p>
    <w:p w14:paraId="1FFBFFEB" w14:textId="6A98F41C" w:rsidR="00C8609C" w:rsidRPr="00C8609C" w:rsidRDefault="00E93D63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76.      </w:t>
      </w:r>
      <w:r w:rsidR="00C8609C"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Mary prefers scrabble.</w:t>
      </w:r>
    </w:p>
    <w:p w14:paraId="2195963E" w14:textId="7AA535D7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80.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 do you do in your free time?</w:t>
      </w:r>
    </w:p>
    <w:p w14:paraId="02B18106" w14:textId="2760219C" w:rsidR="00C8609C" w:rsidRPr="00C8609C" w:rsidRDefault="00E93D63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82.      </w:t>
      </w:r>
      <w:r w:rsidR="00C8609C"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Sarah is taking art classes this week.</w:t>
      </w:r>
    </w:p>
    <w:p w14:paraId="6EAF7501" w14:textId="0D46885D" w:rsidR="00C8609C" w:rsidRPr="00C8609C" w:rsidRDefault="00E93D63" w:rsidP="00E93D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83.      </w:t>
      </w:r>
      <w:r w:rsidR="00C8609C"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Playing darts is my hobby.</w:t>
      </w:r>
    </w:p>
    <w:p w14:paraId="5C289F8D" w14:textId="3B983454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86.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 you have dancing club at school?</w:t>
      </w:r>
    </w:p>
    <w:p w14:paraId="1D7DBC44" w14:textId="05F367F0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90.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 about going skiing?</w:t>
      </w:r>
    </w:p>
    <w:p w14:paraId="7BAC4096" w14:textId="77777777" w:rsidR="00C8609C" w:rsidRPr="00C8609C" w:rsidRDefault="00C8609C" w:rsidP="00C8609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 club do you attend?</w:t>
      </w:r>
    </w:p>
    <w:p w14:paraId="1A36AA10" w14:textId="77777777" w:rsidR="00C8609C" w:rsidRPr="00C8609C" w:rsidRDefault="00C8609C" w:rsidP="00C8609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She is fond of music.</w:t>
      </w:r>
    </w:p>
    <w:p w14:paraId="3E26ED1F" w14:textId="77777777" w:rsidR="00C8609C" w:rsidRPr="00C8609C" w:rsidRDefault="00C8609C" w:rsidP="00C8609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They are keen on team sports.</w:t>
      </w:r>
    </w:p>
    <w:p w14:paraId="766398C6" w14:textId="77777777" w:rsidR="00C8609C" w:rsidRPr="00C8609C" w:rsidRDefault="00C8609C" w:rsidP="00C8609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There is a book club in our school.</w:t>
      </w:r>
    </w:p>
    <w:p w14:paraId="65E8CDF4" w14:textId="29BC45A8" w:rsidR="00C8609C" w:rsidRPr="00C8609C" w:rsidRDefault="00C8609C" w:rsidP="00C86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100. </w:t>
      </w:r>
      <w:r w:rsidRPr="00E93D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C8609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We play chess a lot.</w:t>
      </w:r>
    </w:p>
    <w:p w14:paraId="7E1879DE" w14:textId="77777777" w:rsidR="00F91555" w:rsidRPr="00C8609C" w:rsidRDefault="00F91555">
      <w:pPr>
        <w:rPr>
          <w:lang w:val="en-US"/>
        </w:rPr>
      </w:pPr>
    </w:p>
    <w:sectPr w:rsidR="00F91555" w:rsidRPr="00C8609C" w:rsidSect="00DA44B2">
      <w:pgSz w:w="11909" w:h="16834"/>
      <w:pgMar w:top="426" w:right="569" w:bottom="426" w:left="567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7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8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6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 w15:restartNumberingAfterBreak="0">
    <w:nsid w:val="400D0362"/>
    <w:multiLevelType w:val="hybridMultilevel"/>
    <w:tmpl w:val="F6EAF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8C"/>
    <w:rsid w:val="0008308C"/>
    <w:rsid w:val="006E3176"/>
    <w:rsid w:val="00930B08"/>
    <w:rsid w:val="00C8609C"/>
    <w:rsid w:val="00DA44B2"/>
    <w:rsid w:val="00E93D63"/>
    <w:rsid w:val="00F9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1E461"/>
  <w15:chartTrackingRefBased/>
  <w15:docId w15:val="{D971D46F-D8FD-4A1B-9502-94ADE5C5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dcterms:created xsi:type="dcterms:W3CDTF">2025-01-19T10:51:00Z</dcterms:created>
  <dcterms:modified xsi:type="dcterms:W3CDTF">2025-01-19T11:32:00Z</dcterms:modified>
</cp:coreProperties>
</file>